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特殊工种人员台账</w:t>
      </w:r>
    </w:p>
    <w:p>
      <w:r>
        <w:t>记录编号：FM-048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姓名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工种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证书编号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发证日期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有效期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复审日期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